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7A87055D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C0198A">
              <w:rPr>
                <w:b/>
                <w:bCs/>
                <w:sz w:val="40"/>
                <w:szCs w:val="40"/>
              </w:rPr>
              <w:t>10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>Verklaring inschrijfformulier 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6311D6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6311D6" w:rsidRPr="00635DBC" w:rsidRDefault="006311D6" w:rsidP="006311D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6311D6" w:rsidRPr="00643181" w:rsidRDefault="006311D6" w:rsidP="006311D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3F9C4426" w:rsidR="006311D6" w:rsidRPr="008C6AE6" w:rsidRDefault="00C0198A" w:rsidP="00C0198A">
            <w:pPr>
              <w:rPr>
                <w:noProof/>
              </w:rPr>
            </w:pPr>
            <w:r>
              <w:t>Levering van verkeerslantaarns en aanvullende VRI producten</w:t>
            </w:r>
          </w:p>
        </w:tc>
      </w:tr>
      <w:tr w:rsidR="006311D6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6311D6" w:rsidRPr="008C6AE6" w:rsidRDefault="006311D6" w:rsidP="006311D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6311D6" w:rsidRPr="00643181" w:rsidRDefault="006311D6" w:rsidP="006311D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2B2D3C96" w:rsidR="006311D6" w:rsidRPr="008C6AE6" w:rsidRDefault="00C0198A" w:rsidP="006311D6">
            <w:r w:rsidRPr="00C0198A">
              <w:t>AI 2025-0264</w:t>
            </w:r>
          </w:p>
        </w:tc>
      </w:tr>
      <w:tr w:rsidR="006311D6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6311D6" w:rsidRPr="008C6AE6" w:rsidRDefault="006311D6" w:rsidP="006311D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6311D6" w:rsidRPr="00643181" w:rsidRDefault="006311D6" w:rsidP="006311D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4377E1FC" w:rsidR="006311D6" w:rsidRPr="008C6AE6" w:rsidRDefault="00991CBA" w:rsidP="006311D6">
            <w:pPr>
              <w:tabs>
                <w:tab w:val="left" w:pos="1980"/>
              </w:tabs>
            </w:pPr>
            <w:r>
              <w:t>02</w:t>
            </w:r>
            <w:r w:rsidR="00C0198A">
              <w:t>-0</w:t>
            </w:r>
            <w:r>
              <w:t>3</w:t>
            </w:r>
            <w:r w:rsidR="00C0198A">
              <w:t>-2026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991CBA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991CBA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991CBA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991CBA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991CBA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991CBA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991CBA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991CBA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6A6EFD7D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C0198A">
        <w:t>2025</w:t>
      </w:r>
      <w:r w:rsidR="006311D6">
        <w:t>-0</w:t>
      </w:r>
      <w:r w:rsidR="00C0198A">
        <w:t xml:space="preserve">264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2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B7529" w14:textId="77777777" w:rsidR="00321948" w:rsidRDefault="00321948" w:rsidP="004569C5">
      <w:pPr>
        <w:spacing w:line="240" w:lineRule="auto"/>
      </w:pPr>
      <w:r>
        <w:separator/>
      </w:r>
    </w:p>
  </w:endnote>
  <w:endnote w:type="continuationSeparator" w:id="0">
    <w:p w14:paraId="543BB62D" w14:textId="77777777" w:rsidR="00321948" w:rsidRDefault="00321948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C7F5" w14:textId="77777777" w:rsidR="00321948" w:rsidRDefault="00321948" w:rsidP="004569C5">
      <w:pPr>
        <w:spacing w:line="240" w:lineRule="auto"/>
      </w:pPr>
      <w:r>
        <w:separator/>
      </w:r>
    </w:p>
  </w:footnote>
  <w:footnote w:type="continuationSeparator" w:id="0">
    <w:p w14:paraId="23F11D59" w14:textId="77777777" w:rsidR="00321948" w:rsidRDefault="00321948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34534014" w14:textId="77777777" w:rsidR="00C0198A" w:rsidRDefault="00C0198A" w:rsidP="00C0198A">
          <w:pPr>
            <w:pStyle w:val="Koptekst"/>
            <w:rPr>
              <w:sz w:val="17"/>
            </w:rPr>
          </w:pPr>
          <w:r w:rsidRPr="00A1102B">
            <w:rPr>
              <w:sz w:val="17"/>
            </w:rPr>
            <w:t xml:space="preserve">AI 2025-0264 Levering van verkeerslantaarns en </w:t>
          </w:r>
        </w:p>
        <w:p w14:paraId="0E3F856C" w14:textId="77777777" w:rsidR="00C0198A" w:rsidRDefault="00C0198A" w:rsidP="00C0198A">
          <w:pPr>
            <w:pStyle w:val="Koptekst"/>
            <w:rPr>
              <w:sz w:val="18"/>
              <w:szCs w:val="18"/>
            </w:rPr>
          </w:pPr>
          <w:r w:rsidRPr="00A1102B">
            <w:rPr>
              <w:sz w:val="17"/>
            </w:rPr>
            <w:t xml:space="preserve">aanvullende VRI </w:t>
          </w:r>
          <w:r>
            <w:rPr>
              <w:sz w:val="17"/>
            </w:rPr>
            <w:t>p</w:t>
          </w:r>
          <w:r w:rsidRPr="00A1102B">
            <w:rPr>
              <w:sz w:val="17"/>
            </w:rPr>
            <w:t>roducten</w:t>
          </w:r>
          <w:r>
            <w:rPr>
              <w:sz w:val="18"/>
              <w:szCs w:val="18"/>
            </w:rPr>
            <w:t xml:space="preserve"> </w:t>
          </w:r>
        </w:p>
        <w:p w14:paraId="58CFDBAA" w14:textId="0258FB65" w:rsidR="00FE4E42" w:rsidRPr="00FE4E42" w:rsidRDefault="00FE4E42" w:rsidP="00C0198A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C0198A">
            <w:rPr>
              <w:sz w:val="18"/>
              <w:szCs w:val="18"/>
            </w:rPr>
            <w:t>10</w:t>
          </w:r>
          <w:r>
            <w:rPr>
              <w:sz w:val="18"/>
              <w:szCs w:val="18"/>
            </w:rPr>
            <w:t xml:space="preserve"> Verklaring </w:t>
          </w:r>
          <w:r w:rsidRPr="00327D08">
            <w:rPr>
              <w:sz w:val="18"/>
              <w:szCs w:val="18"/>
            </w:rPr>
            <w:t>inschrijfformulier CO2-prestatieladder</w:t>
          </w:r>
        </w:p>
      </w:tc>
      <w:tc>
        <w:tcPr>
          <w:tcW w:w="2041" w:type="dxa"/>
        </w:tcPr>
        <w:p w14:paraId="403D96FC" w14:textId="057CC926" w:rsidR="00A04152" w:rsidRPr="00DB48D5" w:rsidRDefault="00A04152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A04152" w:rsidRDefault="00A041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40431"/>
    <w:rsid w:val="000B46D8"/>
    <w:rsid w:val="00177A29"/>
    <w:rsid w:val="001A2232"/>
    <w:rsid w:val="001B35A9"/>
    <w:rsid w:val="00242716"/>
    <w:rsid w:val="00260E91"/>
    <w:rsid w:val="002A2692"/>
    <w:rsid w:val="002B5524"/>
    <w:rsid w:val="00321948"/>
    <w:rsid w:val="00387F80"/>
    <w:rsid w:val="003B3222"/>
    <w:rsid w:val="00424DED"/>
    <w:rsid w:val="0044513E"/>
    <w:rsid w:val="004569C5"/>
    <w:rsid w:val="00482A4F"/>
    <w:rsid w:val="00527398"/>
    <w:rsid w:val="005357F9"/>
    <w:rsid w:val="00537CF3"/>
    <w:rsid w:val="005749BA"/>
    <w:rsid w:val="006311D6"/>
    <w:rsid w:val="00632123"/>
    <w:rsid w:val="006D10C6"/>
    <w:rsid w:val="006F61F2"/>
    <w:rsid w:val="007373CB"/>
    <w:rsid w:val="00754A34"/>
    <w:rsid w:val="00762F7E"/>
    <w:rsid w:val="007E1977"/>
    <w:rsid w:val="007F6DA3"/>
    <w:rsid w:val="008104C5"/>
    <w:rsid w:val="00815A58"/>
    <w:rsid w:val="008402D9"/>
    <w:rsid w:val="00860E98"/>
    <w:rsid w:val="008A174E"/>
    <w:rsid w:val="009175F9"/>
    <w:rsid w:val="009761CF"/>
    <w:rsid w:val="00991CBA"/>
    <w:rsid w:val="00995F1F"/>
    <w:rsid w:val="009B0D92"/>
    <w:rsid w:val="009D64AB"/>
    <w:rsid w:val="00A03098"/>
    <w:rsid w:val="00A04152"/>
    <w:rsid w:val="00A269C2"/>
    <w:rsid w:val="00A3732E"/>
    <w:rsid w:val="00A53085"/>
    <w:rsid w:val="00A87C49"/>
    <w:rsid w:val="00AE6436"/>
    <w:rsid w:val="00B119D0"/>
    <w:rsid w:val="00BD0C39"/>
    <w:rsid w:val="00C0198A"/>
    <w:rsid w:val="00C85A1B"/>
    <w:rsid w:val="00CA1BAC"/>
    <w:rsid w:val="00CB5431"/>
    <w:rsid w:val="00CC5F5C"/>
    <w:rsid w:val="00CE174B"/>
    <w:rsid w:val="00DB74E1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character" w:styleId="Hyperlink">
    <w:name w:val="Hyperlink"/>
    <w:uiPriority w:val="99"/>
    <w:rsid w:val="00C0198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  <_dlc_DocId xmlns="bef4104f-fb2e-4504-9317-91fcce1a9073">AMSSW-153709425-255944</_dlc_DocId>
    <_dlc_DocIdUrl xmlns="bef4104f-fb2e-4504-9317-91fcce1a9073">
      <Url>https://hoofdstad.sharepoint.com/sites/SW-RE-IB-IAABTCBT/_layouts/15/DocIdRedir.aspx?ID=AMSSW-153709425-255944</Url>
      <Description>AMSSW-153709425-255944</Description>
    </_dlc_DocIdUrl>
  </documentManagement>
</p:properties>
</file>

<file path=customXml/itemProps1.xml><?xml version="1.0" encoding="utf-8"?>
<ds:datastoreItem xmlns:ds="http://schemas.openxmlformats.org/officeDocument/2006/customXml" ds:itemID="{FCC2D9D8-FA22-4421-8370-99170183B1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55D22-0336-462B-BA0A-966E928004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DEE4E4-E283-4D89-846A-CACB50114A3D}"/>
</file>

<file path=customXml/itemProps4.xml><?xml version="1.0" encoding="utf-8"?>
<ds:datastoreItem xmlns:ds="http://schemas.openxmlformats.org/officeDocument/2006/customXml" ds:itemID="{BAE75FBA-5883-4CD6-AF1C-6DFFEA0922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360753-5071-4437-821F-A210679EB3A5}">
  <ds:schemaRefs>
    <ds:schemaRef ds:uri="451ceeed-c77b-4a37-aea6-85893f5a9fb4"/>
    <ds:schemaRef ds:uri="http://schemas.microsoft.com/office/2006/metadata/properties"/>
    <ds:schemaRef ds:uri="http://purl.org/dc/dcmitype/"/>
    <ds:schemaRef ds:uri="http://purl.org/dc/terms/"/>
    <ds:schemaRef ds:uri="cdbe2661-d840-4850-8710-6d272de092d7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52f34f32-ac9c-4a68-b27a-d96ff0f517b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Heukelom, Agnes van</cp:lastModifiedBy>
  <cp:revision>15</cp:revision>
  <dcterms:created xsi:type="dcterms:W3CDTF">2023-02-02T13:36:00Z</dcterms:created>
  <dcterms:modified xsi:type="dcterms:W3CDTF">2026-03-03T09:08:00Z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Order">
    <vt:r8>100</vt:r8>
  </property>
  <property fmtid="{D5CDD505-2E9C-101B-9397-08002B2CF9AE}" pid="4" name="_dlc_DocIdItemGuid">
    <vt:lpwstr>d540f417-a4a5-48ef-b022-0ac92dc485ff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